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DF6" w:rsidRDefault="003B5DF6" w:rsidP="0065310C">
      <w:pPr>
        <w:ind w:left="0"/>
        <w:rPr>
          <w:rFonts w:asciiTheme="majorHAnsi" w:hAnsiTheme="majorHAnsi" w:cstheme="majorHAnsi"/>
          <w:b/>
          <w:sz w:val="24"/>
          <w:szCs w:val="32"/>
          <w:lang w:eastAsia="en-US"/>
        </w:rPr>
      </w:pPr>
    </w:p>
    <w:p w:rsidR="003B5DF6" w:rsidRPr="003B5DF6" w:rsidRDefault="003B5DF6" w:rsidP="0065310C">
      <w:pPr>
        <w:ind w:left="0"/>
        <w:rPr>
          <w:rFonts w:asciiTheme="majorHAnsi" w:hAnsiTheme="majorHAnsi" w:cstheme="majorHAnsi"/>
          <w:b/>
          <w:sz w:val="24"/>
          <w:szCs w:val="32"/>
          <w:lang w:eastAsia="en-US"/>
        </w:rPr>
      </w:pPr>
      <w:r w:rsidRPr="003B5DF6">
        <w:rPr>
          <w:rFonts w:asciiTheme="majorHAnsi" w:hAnsiTheme="majorHAnsi" w:cstheme="majorHAnsi"/>
          <w:b/>
          <w:sz w:val="24"/>
          <w:szCs w:val="32"/>
          <w:lang w:eastAsia="en-US"/>
        </w:rPr>
        <w:t>Bijlage 7 - Referenties</w:t>
      </w:r>
      <w:bookmarkStart w:id="0" w:name="_GoBack"/>
      <w:bookmarkEnd w:id="0"/>
    </w:p>
    <w:p w:rsidR="0065310C" w:rsidRPr="00431AB7" w:rsidRDefault="0065310C" w:rsidP="0065310C">
      <w:pPr>
        <w:ind w:left="0"/>
      </w:pPr>
      <w:r>
        <w:rPr>
          <w:bCs/>
        </w:rPr>
        <w:t xml:space="preserve">Dit formulier zo veel bijvoegen als dat er referenties zijn. </w:t>
      </w: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645"/>
        <w:gridCol w:w="4886"/>
      </w:tblGrid>
      <w:tr w:rsidR="0065310C" w:rsidTr="00992CE4">
        <w:trPr>
          <w:cantSplit/>
        </w:trPr>
        <w:tc>
          <w:tcPr>
            <w:tcW w:w="3917" w:type="dxa"/>
            <w:tcBorders>
              <w:top w:val="double" w:sz="4" w:space="0" w:color="auto"/>
              <w:bottom w:val="double" w:sz="4" w:space="0" w:color="auto"/>
            </w:tcBorders>
            <w:shd w:val="clear" w:color="auto" w:fill="D9D9D9"/>
          </w:tcPr>
          <w:p w:rsidR="0065310C" w:rsidRDefault="0065310C" w:rsidP="00992CE4">
            <w:pPr>
              <w:pStyle w:val="Kop6"/>
              <w:spacing w:line="240" w:lineRule="auto"/>
              <w:ind w:left="0"/>
            </w:pPr>
            <w:r>
              <w:t xml:space="preserve">referentie </w:t>
            </w:r>
          </w:p>
        </w:tc>
        <w:tc>
          <w:tcPr>
            <w:tcW w:w="5180" w:type="dxa"/>
            <w:tcBorders>
              <w:top w:val="double" w:sz="4" w:space="0" w:color="auto"/>
              <w:bottom w:val="double" w:sz="4" w:space="0" w:color="auto"/>
            </w:tcBorders>
            <w:shd w:val="clear" w:color="auto" w:fill="D9D9D9"/>
          </w:tcPr>
          <w:p w:rsidR="0065310C" w:rsidRDefault="0065310C" w:rsidP="0065310C">
            <w:pPr>
              <w:pStyle w:val="Kop6"/>
              <w:numPr>
                <w:ilvl w:val="0"/>
                <w:numId w:val="0"/>
              </w:numPr>
              <w:spacing w:line="240" w:lineRule="auto"/>
              <w:ind w:left="1152" w:hanging="1152"/>
            </w:pPr>
            <w:r>
              <w:t>antwoord invullen</w:t>
            </w:r>
          </w:p>
        </w:tc>
      </w:tr>
      <w:tr w:rsidR="0065310C" w:rsidTr="00992CE4">
        <w:trPr>
          <w:cantSplit/>
          <w:trHeight w:val="306"/>
        </w:trPr>
        <w:tc>
          <w:tcPr>
            <w:tcW w:w="3917" w:type="dxa"/>
            <w:tcBorders>
              <w:top w:val="double" w:sz="4" w:space="0" w:color="auto"/>
            </w:tcBorders>
          </w:tcPr>
          <w:p w:rsidR="0065310C" w:rsidRDefault="0065310C" w:rsidP="00992CE4">
            <w:pPr>
              <w:pStyle w:val="formulierstandaard"/>
              <w:spacing w:before="60" w:after="0"/>
              <w:ind w:left="0"/>
            </w:pPr>
            <w:r>
              <w:t>behorend bij perceel</w:t>
            </w:r>
          </w:p>
        </w:tc>
        <w:tc>
          <w:tcPr>
            <w:tcW w:w="5180" w:type="dxa"/>
            <w:tcBorders>
              <w:top w:val="double" w:sz="4" w:space="0" w:color="auto"/>
            </w:tcBorders>
          </w:tcPr>
          <w:p w:rsidR="0065310C" w:rsidRPr="00B7261C" w:rsidRDefault="0065310C" w:rsidP="00992CE4">
            <w:pPr>
              <w:pStyle w:val="formulierstandaard"/>
              <w:spacing w:before="60" w:after="0"/>
              <w:ind w:left="0"/>
              <w:rPr>
                <w:caps/>
                <w:highlight w:val="yellow"/>
              </w:rPr>
            </w:pPr>
            <w:r w:rsidRPr="0065310C">
              <w:rPr>
                <w:caps/>
              </w:rPr>
              <w:t>n.v.t.</w:t>
            </w:r>
          </w:p>
        </w:tc>
      </w:tr>
      <w:tr w:rsidR="0065310C" w:rsidTr="00992CE4">
        <w:trPr>
          <w:cantSplit/>
          <w:trHeight w:val="306"/>
        </w:trPr>
        <w:tc>
          <w:tcPr>
            <w:tcW w:w="3917" w:type="dxa"/>
            <w:tcBorders>
              <w:top w:val="double" w:sz="4" w:space="0" w:color="auto"/>
            </w:tcBorders>
          </w:tcPr>
          <w:p w:rsidR="0065310C" w:rsidRPr="00CE0FB7" w:rsidRDefault="0047561B" w:rsidP="009F2AA3">
            <w:pPr>
              <w:pStyle w:val="formulierstandaard"/>
              <w:spacing w:before="60" w:after="0"/>
              <w:ind w:left="0"/>
            </w:pPr>
            <w:r w:rsidRPr="00FC69B6">
              <w:rPr>
                <w:u w:val="single"/>
              </w:rPr>
              <w:t>K</w:t>
            </w:r>
            <w:r w:rsidR="0065310C" w:rsidRPr="00FC69B6">
              <w:rPr>
                <w:u w:val="single"/>
              </w:rPr>
              <w:t xml:space="preserve">erncompetentie </w:t>
            </w:r>
            <w:r w:rsidRPr="00FC69B6">
              <w:rPr>
                <w:u w:val="single"/>
              </w:rPr>
              <w:t>1:</w:t>
            </w:r>
          </w:p>
        </w:tc>
        <w:tc>
          <w:tcPr>
            <w:tcW w:w="5180" w:type="dxa"/>
            <w:tcBorders>
              <w:top w:val="double" w:sz="4" w:space="0" w:color="auto"/>
            </w:tcBorders>
          </w:tcPr>
          <w:p w:rsidR="0065310C" w:rsidRPr="00CE0FB7" w:rsidRDefault="00264E58" w:rsidP="00992CE4">
            <w:pPr>
              <w:pStyle w:val="formulierstandaard"/>
              <w:spacing w:before="60" w:after="0"/>
              <w:ind w:left="0"/>
            </w:pPr>
            <w:r w:rsidRPr="00264E58">
              <w:t>7 dagen per week én 24 uur per dag, binnen een responsetijd van 30 minuten na telefonische oproep, ter plaatse zijn om de benodigde acties uit te voeren opvolgen van meldingen die te maken hebben met het spoedig repareren/herstellen/verwijderen van calamiteitenlocaties in openbare ruimten/wegen, inclusief het in acht nemen van veiligheidsmaatregelen en verkeersmaatregelen van tenminste 53 calamiteiten.</w:t>
            </w:r>
          </w:p>
        </w:tc>
      </w:tr>
      <w:tr w:rsidR="0065310C" w:rsidTr="00992CE4">
        <w:trPr>
          <w:cantSplit/>
        </w:trPr>
        <w:tc>
          <w:tcPr>
            <w:tcW w:w="3917" w:type="dxa"/>
            <w:tcBorders>
              <w:top w:val="double" w:sz="4" w:space="0" w:color="auto"/>
            </w:tcBorders>
          </w:tcPr>
          <w:p w:rsidR="0065310C" w:rsidRDefault="0065310C" w:rsidP="00992CE4">
            <w:pPr>
              <w:pStyle w:val="formulierstandaard"/>
              <w:spacing w:before="60" w:after="0"/>
              <w:ind w:left="0"/>
            </w:pPr>
            <w:r>
              <w:t>naam referent/organisatie</w:t>
            </w:r>
          </w:p>
        </w:tc>
        <w:tc>
          <w:tcPr>
            <w:tcW w:w="5180" w:type="dxa"/>
            <w:tcBorders>
              <w:top w:val="double" w:sz="4" w:space="0" w:color="auto"/>
            </w:tcBorders>
          </w:tcPr>
          <w:p w:rsidR="0065310C" w:rsidRDefault="0065310C" w:rsidP="00992CE4">
            <w:pPr>
              <w:pStyle w:val="formulierstandaard"/>
              <w:spacing w:before="60" w:after="0"/>
              <w:ind w:left="0"/>
            </w:pPr>
          </w:p>
        </w:tc>
      </w:tr>
      <w:tr w:rsidR="0065310C" w:rsidTr="00992CE4">
        <w:trPr>
          <w:cantSplit/>
        </w:trPr>
        <w:tc>
          <w:tcPr>
            <w:tcW w:w="3917" w:type="dxa"/>
          </w:tcPr>
          <w:p w:rsidR="0065310C" w:rsidRDefault="0065310C" w:rsidP="00992CE4">
            <w:pPr>
              <w:pStyle w:val="formulierstandaard"/>
              <w:spacing w:before="60" w:after="0"/>
              <w:ind w:left="0"/>
            </w:pPr>
            <w:r>
              <w:t>contactpersoon en functie</w:t>
            </w:r>
          </w:p>
        </w:tc>
        <w:tc>
          <w:tcPr>
            <w:tcW w:w="5180" w:type="dxa"/>
          </w:tcPr>
          <w:p w:rsidR="0065310C" w:rsidRDefault="0065310C" w:rsidP="00992CE4">
            <w:pPr>
              <w:pStyle w:val="formulierstandaard"/>
              <w:spacing w:before="60" w:after="0"/>
              <w:ind w:left="0"/>
            </w:pPr>
          </w:p>
        </w:tc>
      </w:tr>
      <w:tr w:rsidR="0065310C" w:rsidTr="00992CE4">
        <w:trPr>
          <w:cantSplit/>
        </w:trPr>
        <w:tc>
          <w:tcPr>
            <w:tcW w:w="3917" w:type="dxa"/>
          </w:tcPr>
          <w:p w:rsidR="0065310C" w:rsidRDefault="0065310C" w:rsidP="00992CE4">
            <w:pPr>
              <w:pStyle w:val="formulierstandaard"/>
              <w:spacing w:before="60" w:after="0"/>
              <w:ind w:left="0"/>
            </w:pPr>
            <w:r>
              <w:t>telefoonnummer</w:t>
            </w:r>
          </w:p>
        </w:tc>
        <w:tc>
          <w:tcPr>
            <w:tcW w:w="5180" w:type="dxa"/>
          </w:tcPr>
          <w:p w:rsidR="0065310C" w:rsidRDefault="0065310C" w:rsidP="00992CE4">
            <w:pPr>
              <w:pStyle w:val="formulierstandaard"/>
              <w:spacing w:before="60" w:after="0"/>
              <w:ind w:left="0"/>
            </w:pPr>
          </w:p>
        </w:tc>
      </w:tr>
      <w:tr w:rsidR="0065310C" w:rsidTr="00992CE4">
        <w:trPr>
          <w:cantSplit/>
        </w:trPr>
        <w:tc>
          <w:tcPr>
            <w:tcW w:w="3917" w:type="dxa"/>
          </w:tcPr>
          <w:p w:rsidR="0065310C" w:rsidRDefault="0065310C" w:rsidP="00992CE4">
            <w:pPr>
              <w:pStyle w:val="formulierstandaard"/>
              <w:spacing w:before="60" w:after="0"/>
              <w:ind w:left="0"/>
              <w:rPr>
                <w:lang w:val="fr-FR"/>
              </w:rPr>
            </w:pPr>
            <w:r>
              <w:t>e-mail adres</w:t>
            </w:r>
          </w:p>
        </w:tc>
        <w:tc>
          <w:tcPr>
            <w:tcW w:w="5180" w:type="dxa"/>
          </w:tcPr>
          <w:p w:rsidR="0065310C" w:rsidRDefault="0065310C" w:rsidP="00992CE4">
            <w:pPr>
              <w:pStyle w:val="formulierstandaard"/>
              <w:spacing w:before="60" w:after="0"/>
              <w:ind w:left="0"/>
              <w:rPr>
                <w:lang w:val="fr-FR"/>
              </w:rPr>
            </w:pPr>
          </w:p>
        </w:tc>
      </w:tr>
      <w:tr w:rsidR="0065310C" w:rsidRPr="006123D3" w:rsidTr="00992CE4">
        <w:trPr>
          <w:cantSplit/>
        </w:trPr>
        <w:tc>
          <w:tcPr>
            <w:tcW w:w="3917" w:type="dxa"/>
          </w:tcPr>
          <w:p w:rsidR="0065310C" w:rsidRDefault="0065310C" w:rsidP="00992CE4">
            <w:pPr>
              <w:pStyle w:val="formulierstandaard"/>
              <w:spacing w:before="60" w:after="0"/>
              <w:ind w:left="0"/>
            </w:pPr>
            <w:r>
              <w:t>omvang van de referentie in euro</w:t>
            </w:r>
          </w:p>
        </w:tc>
        <w:tc>
          <w:tcPr>
            <w:tcW w:w="5180" w:type="dxa"/>
          </w:tcPr>
          <w:p w:rsidR="0065310C" w:rsidRDefault="0065310C" w:rsidP="00992CE4">
            <w:pPr>
              <w:pStyle w:val="formulierstandaard"/>
              <w:spacing w:before="60" w:after="0"/>
              <w:ind w:left="0"/>
            </w:pPr>
          </w:p>
        </w:tc>
      </w:tr>
      <w:tr w:rsidR="0065310C" w:rsidRPr="006123D3" w:rsidTr="00992CE4">
        <w:trPr>
          <w:cantSplit/>
        </w:trPr>
        <w:tc>
          <w:tcPr>
            <w:tcW w:w="3917" w:type="dxa"/>
          </w:tcPr>
          <w:p w:rsidR="0065310C" w:rsidRDefault="0065310C" w:rsidP="00992CE4">
            <w:pPr>
              <w:pStyle w:val="formulierstandaard"/>
              <w:spacing w:before="60" w:after="0"/>
              <w:ind w:left="0"/>
            </w:pPr>
            <w:r>
              <w:t xml:space="preserve">korte omschrijving van de </w:t>
            </w:r>
            <w:r w:rsidRPr="004D070D">
              <w:t>dienst</w:t>
            </w:r>
            <w:r>
              <w:t xml:space="preserve"> en motivering waarom deze referentie relevant is </w:t>
            </w:r>
          </w:p>
        </w:tc>
        <w:tc>
          <w:tcPr>
            <w:tcW w:w="5180" w:type="dxa"/>
          </w:tcPr>
          <w:p w:rsidR="0065310C" w:rsidRDefault="0065310C" w:rsidP="00992CE4">
            <w:pPr>
              <w:pStyle w:val="formulierstandaard"/>
              <w:spacing w:before="60" w:after="0"/>
              <w:ind w:left="0"/>
            </w:pPr>
          </w:p>
        </w:tc>
      </w:tr>
      <w:tr w:rsidR="0065310C" w:rsidTr="00992CE4">
        <w:trPr>
          <w:cantSplit/>
        </w:trPr>
        <w:tc>
          <w:tcPr>
            <w:tcW w:w="3917" w:type="dxa"/>
          </w:tcPr>
          <w:p w:rsidR="0065310C" w:rsidRDefault="0065310C" w:rsidP="00992CE4">
            <w:pPr>
              <w:pStyle w:val="formulierstandaard"/>
              <w:spacing w:before="60" w:after="0"/>
              <w:ind w:left="0"/>
            </w:pPr>
            <w:r>
              <w:t>Inschrijver verklaart dat dit formulier correct is ingevuld en dat referent tevreden is over de beschreve</w:t>
            </w:r>
            <w:r w:rsidRPr="004D070D">
              <w:t>n diensten.</w:t>
            </w:r>
          </w:p>
          <w:p w:rsidR="0065310C" w:rsidRDefault="0065310C" w:rsidP="00992CE4">
            <w:pPr>
              <w:pStyle w:val="formulierstandaard"/>
              <w:spacing w:before="60" w:after="0"/>
              <w:ind w:left="0"/>
            </w:pPr>
          </w:p>
        </w:tc>
        <w:tc>
          <w:tcPr>
            <w:tcW w:w="5180" w:type="dxa"/>
          </w:tcPr>
          <w:p w:rsidR="0065310C" w:rsidRDefault="0065310C" w:rsidP="00992CE4">
            <w:pPr>
              <w:pStyle w:val="formulierstandaard"/>
              <w:spacing w:before="60" w:after="0"/>
              <w:ind w:left="0"/>
            </w:pPr>
            <w:r>
              <w:t>Naam:</w:t>
            </w:r>
          </w:p>
          <w:p w:rsidR="0065310C" w:rsidRDefault="0065310C" w:rsidP="00992CE4">
            <w:pPr>
              <w:pStyle w:val="formulierstandaard"/>
              <w:spacing w:before="60" w:after="0"/>
              <w:ind w:left="0"/>
            </w:pPr>
            <w:r>
              <w:t>Handtekening:</w:t>
            </w:r>
          </w:p>
        </w:tc>
      </w:tr>
    </w:tbl>
    <w:p w:rsidR="00680C47" w:rsidRDefault="00680C47" w:rsidP="00680C47">
      <w:pPr>
        <w:ind w:left="0"/>
      </w:pPr>
    </w:p>
    <w:p w:rsidR="00680C47" w:rsidRDefault="00680C47" w:rsidP="00680C47">
      <w:pPr>
        <w:ind w:left="0"/>
      </w:pP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696"/>
        <w:gridCol w:w="4835"/>
      </w:tblGrid>
      <w:tr w:rsidR="00680C47" w:rsidTr="00B451B5">
        <w:trPr>
          <w:cantSplit/>
        </w:trPr>
        <w:tc>
          <w:tcPr>
            <w:tcW w:w="3917" w:type="dxa"/>
            <w:tcBorders>
              <w:top w:val="double" w:sz="4" w:space="0" w:color="auto"/>
              <w:bottom w:val="double" w:sz="4" w:space="0" w:color="auto"/>
            </w:tcBorders>
            <w:shd w:val="clear" w:color="auto" w:fill="D9D9D9"/>
          </w:tcPr>
          <w:p w:rsidR="00680C47" w:rsidRDefault="00680C47" w:rsidP="00B451B5">
            <w:pPr>
              <w:pStyle w:val="Kop6"/>
              <w:spacing w:line="240" w:lineRule="auto"/>
              <w:ind w:left="0"/>
            </w:pPr>
            <w:r>
              <w:t xml:space="preserve">referentie </w:t>
            </w:r>
          </w:p>
        </w:tc>
        <w:tc>
          <w:tcPr>
            <w:tcW w:w="5180" w:type="dxa"/>
            <w:tcBorders>
              <w:top w:val="double" w:sz="4" w:space="0" w:color="auto"/>
              <w:bottom w:val="double" w:sz="4" w:space="0" w:color="auto"/>
            </w:tcBorders>
            <w:shd w:val="clear" w:color="auto" w:fill="D9D9D9"/>
          </w:tcPr>
          <w:p w:rsidR="00680C47" w:rsidRDefault="00680C47" w:rsidP="00B451B5">
            <w:pPr>
              <w:pStyle w:val="Kop6"/>
              <w:numPr>
                <w:ilvl w:val="0"/>
                <w:numId w:val="0"/>
              </w:numPr>
              <w:spacing w:line="240" w:lineRule="auto"/>
              <w:ind w:left="1152" w:hanging="1152"/>
            </w:pPr>
            <w:r>
              <w:t>antwoord invullen</w:t>
            </w:r>
          </w:p>
        </w:tc>
      </w:tr>
      <w:tr w:rsidR="00680C47" w:rsidTr="00B451B5">
        <w:trPr>
          <w:cantSplit/>
          <w:trHeight w:val="306"/>
        </w:trPr>
        <w:tc>
          <w:tcPr>
            <w:tcW w:w="3917" w:type="dxa"/>
            <w:tcBorders>
              <w:top w:val="double" w:sz="4" w:space="0" w:color="auto"/>
            </w:tcBorders>
          </w:tcPr>
          <w:p w:rsidR="00680C47" w:rsidRDefault="00680C47" w:rsidP="00B451B5">
            <w:pPr>
              <w:pStyle w:val="formulierstandaard"/>
              <w:spacing w:before="60" w:after="0"/>
              <w:ind w:left="0"/>
            </w:pPr>
            <w:r>
              <w:t>behorend bij perceel</w:t>
            </w:r>
          </w:p>
        </w:tc>
        <w:tc>
          <w:tcPr>
            <w:tcW w:w="5180" w:type="dxa"/>
            <w:tcBorders>
              <w:top w:val="double" w:sz="4" w:space="0" w:color="auto"/>
            </w:tcBorders>
          </w:tcPr>
          <w:p w:rsidR="00680C47" w:rsidRPr="00B7261C" w:rsidRDefault="00680C47" w:rsidP="00B451B5">
            <w:pPr>
              <w:pStyle w:val="formulierstandaard"/>
              <w:spacing w:before="60" w:after="0"/>
              <w:ind w:left="0"/>
              <w:rPr>
                <w:caps/>
                <w:highlight w:val="yellow"/>
              </w:rPr>
            </w:pPr>
            <w:r w:rsidRPr="0065310C">
              <w:rPr>
                <w:caps/>
              </w:rPr>
              <w:t>n.v.t.</w:t>
            </w:r>
          </w:p>
        </w:tc>
      </w:tr>
      <w:tr w:rsidR="00680C47" w:rsidTr="00B451B5">
        <w:trPr>
          <w:cantSplit/>
          <w:trHeight w:val="306"/>
        </w:trPr>
        <w:tc>
          <w:tcPr>
            <w:tcW w:w="3917" w:type="dxa"/>
            <w:tcBorders>
              <w:top w:val="double" w:sz="4" w:space="0" w:color="auto"/>
            </w:tcBorders>
          </w:tcPr>
          <w:p w:rsidR="00680C47" w:rsidRPr="00CE0FB7" w:rsidRDefault="00680C47" w:rsidP="00B451B5">
            <w:pPr>
              <w:pStyle w:val="formulierstandaard"/>
              <w:spacing w:before="60" w:after="0"/>
              <w:ind w:left="0"/>
            </w:pPr>
            <w:r w:rsidRPr="00FC69B6">
              <w:rPr>
                <w:u w:val="single"/>
              </w:rPr>
              <w:t xml:space="preserve">Kerncompetentie </w:t>
            </w:r>
            <w:r>
              <w:rPr>
                <w:u w:val="single"/>
              </w:rPr>
              <w:t>2</w:t>
            </w:r>
            <w:r w:rsidRPr="00FC69B6">
              <w:rPr>
                <w:u w:val="single"/>
              </w:rPr>
              <w:t>:</w:t>
            </w:r>
          </w:p>
        </w:tc>
        <w:tc>
          <w:tcPr>
            <w:tcW w:w="5180" w:type="dxa"/>
            <w:tcBorders>
              <w:top w:val="double" w:sz="4" w:space="0" w:color="auto"/>
            </w:tcBorders>
          </w:tcPr>
          <w:p w:rsidR="00680C47" w:rsidRPr="00CE0FB7" w:rsidRDefault="00264E58" w:rsidP="00B451B5">
            <w:pPr>
              <w:pStyle w:val="formulierstandaard"/>
              <w:spacing w:before="60" w:after="0"/>
              <w:ind w:left="0"/>
            </w:pPr>
            <w:r w:rsidRPr="00264E58">
              <w:t>Wegdek- en oppervlaktereiniging in openbare ruimten, waarbij o.a. verontreiniging als gevolg van (verschillende type) olie, chemicaliën (waaronder ook drugsafval), bloed, vetten, asbest, slachtafval en het starten van grondsaneringen bij spoedgevallen verholpen zijn van tenminste 53 calamiteiten.</w:t>
            </w:r>
          </w:p>
        </w:tc>
      </w:tr>
      <w:tr w:rsidR="00680C47" w:rsidTr="00B451B5">
        <w:trPr>
          <w:cantSplit/>
        </w:trPr>
        <w:tc>
          <w:tcPr>
            <w:tcW w:w="3917" w:type="dxa"/>
            <w:tcBorders>
              <w:top w:val="double" w:sz="4" w:space="0" w:color="auto"/>
            </w:tcBorders>
          </w:tcPr>
          <w:p w:rsidR="00680C47" w:rsidRDefault="00680C47" w:rsidP="00B451B5">
            <w:pPr>
              <w:pStyle w:val="formulierstandaard"/>
              <w:spacing w:before="60" w:after="0"/>
              <w:ind w:left="0"/>
            </w:pPr>
            <w:r>
              <w:t>naam referent/organisatie</w:t>
            </w:r>
          </w:p>
        </w:tc>
        <w:tc>
          <w:tcPr>
            <w:tcW w:w="5180" w:type="dxa"/>
            <w:tcBorders>
              <w:top w:val="double" w:sz="4" w:space="0" w:color="auto"/>
            </w:tcBorders>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contactpersoon en functie</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lastRenderedPageBreak/>
              <w:t>telefoonnummer</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rPr>
                <w:lang w:val="fr-FR"/>
              </w:rPr>
            </w:pPr>
            <w:r>
              <w:t>e-mail adres</w:t>
            </w:r>
          </w:p>
        </w:tc>
        <w:tc>
          <w:tcPr>
            <w:tcW w:w="5180" w:type="dxa"/>
          </w:tcPr>
          <w:p w:rsidR="00680C47" w:rsidRDefault="00680C47" w:rsidP="00B451B5">
            <w:pPr>
              <w:pStyle w:val="formulierstandaard"/>
              <w:spacing w:before="60" w:after="0"/>
              <w:ind w:left="0"/>
              <w:rPr>
                <w:lang w:val="fr-FR"/>
              </w:rPr>
            </w:pPr>
          </w:p>
        </w:tc>
      </w:tr>
      <w:tr w:rsidR="00680C47" w:rsidRPr="006123D3" w:rsidTr="00B451B5">
        <w:trPr>
          <w:cantSplit/>
        </w:trPr>
        <w:tc>
          <w:tcPr>
            <w:tcW w:w="3917" w:type="dxa"/>
          </w:tcPr>
          <w:p w:rsidR="00680C47" w:rsidRDefault="00680C47" w:rsidP="00B451B5">
            <w:pPr>
              <w:pStyle w:val="formulierstandaard"/>
              <w:spacing w:before="60" w:after="0"/>
              <w:ind w:left="0"/>
            </w:pPr>
            <w:r>
              <w:t>omvang van de referentie in euro</w:t>
            </w:r>
          </w:p>
        </w:tc>
        <w:tc>
          <w:tcPr>
            <w:tcW w:w="5180" w:type="dxa"/>
          </w:tcPr>
          <w:p w:rsidR="00680C47" w:rsidRDefault="00680C47" w:rsidP="00B451B5">
            <w:pPr>
              <w:pStyle w:val="formulierstandaard"/>
              <w:spacing w:before="60" w:after="0"/>
              <w:ind w:left="0"/>
            </w:pPr>
          </w:p>
        </w:tc>
      </w:tr>
      <w:tr w:rsidR="00680C47" w:rsidRPr="006123D3" w:rsidTr="00B451B5">
        <w:trPr>
          <w:cantSplit/>
        </w:trPr>
        <w:tc>
          <w:tcPr>
            <w:tcW w:w="3917" w:type="dxa"/>
          </w:tcPr>
          <w:p w:rsidR="00680C47" w:rsidRDefault="00680C47" w:rsidP="00B451B5">
            <w:pPr>
              <w:pStyle w:val="formulierstandaard"/>
              <w:spacing w:before="60" w:after="0"/>
              <w:ind w:left="0"/>
            </w:pPr>
            <w:r>
              <w:t xml:space="preserve">korte omschrijving van de </w:t>
            </w:r>
            <w:r w:rsidRPr="004D070D">
              <w:t>dienst</w:t>
            </w:r>
            <w:r>
              <w:t xml:space="preserve"> en motivering waarom deze referentie relevant is </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Inschrijver verklaart dat dit formulier correct is ingevuld en dat referent tevreden is over de beschreve</w:t>
            </w:r>
            <w:r w:rsidRPr="004D070D">
              <w:t>n diensten.</w:t>
            </w:r>
          </w:p>
          <w:p w:rsidR="00680C47" w:rsidRDefault="00680C47" w:rsidP="00B451B5">
            <w:pPr>
              <w:pStyle w:val="formulierstandaard"/>
              <w:spacing w:before="60" w:after="0"/>
              <w:ind w:left="0"/>
            </w:pPr>
          </w:p>
        </w:tc>
        <w:tc>
          <w:tcPr>
            <w:tcW w:w="5180" w:type="dxa"/>
          </w:tcPr>
          <w:p w:rsidR="00680C47" w:rsidRDefault="00680C47" w:rsidP="00B451B5">
            <w:pPr>
              <w:pStyle w:val="formulierstandaard"/>
              <w:spacing w:before="60" w:after="0"/>
              <w:ind w:left="0"/>
            </w:pPr>
            <w:r>
              <w:t>Naam:</w:t>
            </w:r>
          </w:p>
          <w:p w:rsidR="00680C47" w:rsidRDefault="00680C47" w:rsidP="00B451B5">
            <w:pPr>
              <w:pStyle w:val="formulierstandaard"/>
              <w:spacing w:before="60" w:after="0"/>
              <w:ind w:left="0"/>
            </w:pPr>
            <w:r>
              <w:t>Handtekening:</w:t>
            </w:r>
          </w:p>
        </w:tc>
      </w:tr>
    </w:tbl>
    <w:p w:rsidR="00680C47" w:rsidRDefault="00680C47" w:rsidP="00680C47">
      <w:pPr>
        <w:ind w:left="0"/>
      </w:pPr>
    </w:p>
    <w:p w:rsidR="00680C47" w:rsidRDefault="00680C47" w:rsidP="00680C47">
      <w:pPr>
        <w:ind w:left="0"/>
      </w:pP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693"/>
        <w:gridCol w:w="4838"/>
      </w:tblGrid>
      <w:tr w:rsidR="00680C47" w:rsidTr="00B451B5">
        <w:trPr>
          <w:cantSplit/>
        </w:trPr>
        <w:tc>
          <w:tcPr>
            <w:tcW w:w="3917" w:type="dxa"/>
            <w:tcBorders>
              <w:top w:val="double" w:sz="4" w:space="0" w:color="auto"/>
              <w:bottom w:val="double" w:sz="4" w:space="0" w:color="auto"/>
            </w:tcBorders>
            <w:shd w:val="clear" w:color="auto" w:fill="D9D9D9"/>
          </w:tcPr>
          <w:p w:rsidR="00680C47" w:rsidRDefault="00680C47" w:rsidP="00B451B5">
            <w:pPr>
              <w:pStyle w:val="Kop6"/>
              <w:spacing w:line="240" w:lineRule="auto"/>
              <w:ind w:left="0"/>
            </w:pPr>
            <w:r>
              <w:t xml:space="preserve">referentie </w:t>
            </w:r>
          </w:p>
        </w:tc>
        <w:tc>
          <w:tcPr>
            <w:tcW w:w="5180" w:type="dxa"/>
            <w:tcBorders>
              <w:top w:val="double" w:sz="4" w:space="0" w:color="auto"/>
              <w:bottom w:val="double" w:sz="4" w:space="0" w:color="auto"/>
            </w:tcBorders>
            <w:shd w:val="clear" w:color="auto" w:fill="D9D9D9"/>
          </w:tcPr>
          <w:p w:rsidR="00680C47" w:rsidRDefault="00680C47" w:rsidP="00B451B5">
            <w:pPr>
              <w:pStyle w:val="Kop6"/>
              <w:numPr>
                <w:ilvl w:val="0"/>
                <w:numId w:val="0"/>
              </w:numPr>
              <w:spacing w:line="240" w:lineRule="auto"/>
              <w:ind w:left="1152" w:hanging="1152"/>
            </w:pPr>
            <w:r>
              <w:t>antwoord invullen</w:t>
            </w:r>
          </w:p>
        </w:tc>
      </w:tr>
      <w:tr w:rsidR="00680C47" w:rsidTr="00B451B5">
        <w:trPr>
          <w:cantSplit/>
          <w:trHeight w:val="306"/>
        </w:trPr>
        <w:tc>
          <w:tcPr>
            <w:tcW w:w="3917" w:type="dxa"/>
            <w:tcBorders>
              <w:top w:val="double" w:sz="4" w:space="0" w:color="auto"/>
            </w:tcBorders>
          </w:tcPr>
          <w:p w:rsidR="00680C47" w:rsidRDefault="00680C47" w:rsidP="00B451B5">
            <w:pPr>
              <w:pStyle w:val="formulierstandaard"/>
              <w:spacing w:before="60" w:after="0"/>
              <w:ind w:left="0"/>
            </w:pPr>
            <w:r>
              <w:t>behorend bij perceel</w:t>
            </w:r>
          </w:p>
        </w:tc>
        <w:tc>
          <w:tcPr>
            <w:tcW w:w="5180" w:type="dxa"/>
            <w:tcBorders>
              <w:top w:val="double" w:sz="4" w:space="0" w:color="auto"/>
            </w:tcBorders>
          </w:tcPr>
          <w:p w:rsidR="00680C47" w:rsidRPr="00B7261C" w:rsidRDefault="00680C47" w:rsidP="00B451B5">
            <w:pPr>
              <w:pStyle w:val="formulierstandaard"/>
              <w:spacing w:before="60" w:after="0"/>
              <w:ind w:left="0"/>
              <w:rPr>
                <w:caps/>
                <w:highlight w:val="yellow"/>
              </w:rPr>
            </w:pPr>
            <w:r w:rsidRPr="0065310C">
              <w:rPr>
                <w:caps/>
              </w:rPr>
              <w:t>n.v.t.</w:t>
            </w:r>
          </w:p>
        </w:tc>
      </w:tr>
      <w:tr w:rsidR="00680C47" w:rsidTr="00B451B5">
        <w:trPr>
          <w:cantSplit/>
          <w:trHeight w:val="306"/>
        </w:trPr>
        <w:tc>
          <w:tcPr>
            <w:tcW w:w="3917" w:type="dxa"/>
            <w:tcBorders>
              <w:top w:val="double" w:sz="4" w:space="0" w:color="auto"/>
            </w:tcBorders>
          </w:tcPr>
          <w:p w:rsidR="00680C47" w:rsidRPr="00CE0FB7" w:rsidRDefault="00680C47" w:rsidP="00B451B5">
            <w:pPr>
              <w:pStyle w:val="formulierstandaard"/>
              <w:spacing w:before="60" w:after="0"/>
              <w:ind w:left="0"/>
            </w:pPr>
            <w:r w:rsidRPr="00FC69B6">
              <w:rPr>
                <w:u w:val="single"/>
              </w:rPr>
              <w:t xml:space="preserve">Kerncompetentie </w:t>
            </w:r>
            <w:r>
              <w:rPr>
                <w:u w:val="single"/>
              </w:rPr>
              <w:t>3</w:t>
            </w:r>
            <w:r w:rsidRPr="00FC69B6">
              <w:rPr>
                <w:u w:val="single"/>
              </w:rPr>
              <w:t>:</w:t>
            </w:r>
          </w:p>
        </w:tc>
        <w:tc>
          <w:tcPr>
            <w:tcW w:w="5180" w:type="dxa"/>
            <w:tcBorders>
              <w:top w:val="double" w:sz="4" w:space="0" w:color="auto"/>
            </w:tcBorders>
          </w:tcPr>
          <w:p w:rsidR="00680C47" w:rsidRPr="00CE0FB7" w:rsidRDefault="00264E58" w:rsidP="00B451B5">
            <w:pPr>
              <w:pStyle w:val="formulierstandaard"/>
              <w:spacing w:before="60" w:after="0"/>
              <w:ind w:left="0"/>
            </w:pPr>
            <w:r w:rsidRPr="00264E58">
              <w:t>Het treffen van tijdelijke verkeersmaatregelen rondom calamiteiten locaties in de openbare ruimte conform CROW publicatie 96B van tenminste 53 calamiteiten.</w:t>
            </w:r>
          </w:p>
        </w:tc>
      </w:tr>
      <w:tr w:rsidR="00680C47" w:rsidTr="00B451B5">
        <w:trPr>
          <w:cantSplit/>
        </w:trPr>
        <w:tc>
          <w:tcPr>
            <w:tcW w:w="3917" w:type="dxa"/>
            <w:tcBorders>
              <w:top w:val="double" w:sz="4" w:space="0" w:color="auto"/>
            </w:tcBorders>
          </w:tcPr>
          <w:p w:rsidR="00680C47" w:rsidRDefault="00680C47" w:rsidP="00B451B5">
            <w:pPr>
              <w:pStyle w:val="formulierstandaard"/>
              <w:spacing w:before="60" w:after="0"/>
              <w:ind w:left="0"/>
            </w:pPr>
            <w:r>
              <w:t>naam referent/organisatie</w:t>
            </w:r>
          </w:p>
        </w:tc>
        <w:tc>
          <w:tcPr>
            <w:tcW w:w="5180" w:type="dxa"/>
            <w:tcBorders>
              <w:top w:val="double" w:sz="4" w:space="0" w:color="auto"/>
            </w:tcBorders>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contactpersoon en functie</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telefoonnummer</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rPr>
                <w:lang w:val="fr-FR"/>
              </w:rPr>
            </w:pPr>
            <w:r>
              <w:t>e-mail adres</w:t>
            </w:r>
          </w:p>
        </w:tc>
        <w:tc>
          <w:tcPr>
            <w:tcW w:w="5180" w:type="dxa"/>
          </w:tcPr>
          <w:p w:rsidR="00680C47" w:rsidRDefault="00680C47" w:rsidP="00B451B5">
            <w:pPr>
              <w:pStyle w:val="formulierstandaard"/>
              <w:spacing w:before="60" w:after="0"/>
              <w:ind w:left="0"/>
              <w:rPr>
                <w:lang w:val="fr-FR"/>
              </w:rPr>
            </w:pPr>
          </w:p>
        </w:tc>
      </w:tr>
      <w:tr w:rsidR="00680C47" w:rsidRPr="006123D3" w:rsidTr="00B451B5">
        <w:trPr>
          <w:cantSplit/>
        </w:trPr>
        <w:tc>
          <w:tcPr>
            <w:tcW w:w="3917" w:type="dxa"/>
          </w:tcPr>
          <w:p w:rsidR="00680C47" w:rsidRDefault="00680C47" w:rsidP="00B451B5">
            <w:pPr>
              <w:pStyle w:val="formulierstandaard"/>
              <w:spacing w:before="60" w:after="0"/>
              <w:ind w:left="0"/>
            </w:pPr>
            <w:r>
              <w:t>omvang van de referentie in euro</w:t>
            </w:r>
          </w:p>
        </w:tc>
        <w:tc>
          <w:tcPr>
            <w:tcW w:w="5180" w:type="dxa"/>
          </w:tcPr>
          <w:p w:rsidR="00680C47" w:rsidRDefault="00680C47" w:rsidP="00B451B5">
            <w:pPr>
              <w:pStyle w:val="formulierstandaard"/>
              <w:spacing w:before="60" w:after="0"/>
              <w:ind w:left="0"/>
            </w:pPr>
          </w:p>
        </w:tc>
      </w:tr>
      <w:tr w:rsidR="00680C47" w:rsidRPr="006123D3" w:rsidTr="00B451B5">
        <w:trPr>
          <w:cantSplit/>
        </w:trPr>
        <w:tc>
          <w:tcPr>
            <w:tcW w:w="3917" w:type="dxa"/>
          </w:tcPr>
          <w:p w:rsidR="00680C47" w:rsidRDefault="00680C47" w:rsidP="00B451B5">
            <w:pPr>
              <w:pStyle w:val="formulierstandaard"/>
              <w:spacing w:before="60" w:after="0"/>
              <w:ind w:left="0"/>
            </w:pPr>
            <w:r>
              <w:t xml:space="preserve">korte omschrijving van de </w:t>
            </w:r>
            <w:r w:rsidRPr="004D070D">
              <w:t>dienst</w:t>
            </w:r>
            <w:r>
              <w:t xml:space="preserve"> en motivering waarom deze referentie relevant is </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Inschrijver verklaart dat dit formulier correct is ingevuld en dat referent tevreden is over de beschreve</w:t>
            </w:r>
            <w:r w:rsidRPr="004D070D">
              <w:t>n diensten.</w:t>
            </w:r>
          </w:p>
          <w:p w:rsidR="00680C47" w:rsidRDefault="00680C47" w:rsidP="00B451B5">
            <w:pPr>
              <w:pStyle w:val="formulierstandaard"/>
              <w:spacing w:before="60" w:after="0"/>
              <w:ind w:left="0"/>
            </w:pPr>
          </w:p>
        </w:tc>
        <w:tc>
          <w:tcPr>
            <w:tcW w:w="5180" w:type="dxa"/>
          </w:tcPr>
          <w:p w:rsidR="00680C47" w:rsidRDefault="00680C47" w:rsidP="00B451B5">
            <w:pPr>
              <w:pStyle w:val="formulierstandaard"/>
              <w:spacing w:before="60" w:after="0"/>
              <w:ind w:left="0"/>
            </w:pPr>
            <w:r>
              <w:t>Naam:</w:t>
            </w:r>
          </w:p>
          <w:p w:rsidR="00680C47" w:rsidRDefault="00680C47" w:rsidP="00B451B5">
            <w:pPr>
              <w:pStyle w:val="formulierstandaard"/>
              <w:spacing w:before="60" w:after="0"/>
              <w:ind w:left="0"/>
            </w:pPr>
            <w:r>
              <w:t>Handtekening:</w:t>
            </w:r>
          </w:p>
        </w:tc>
      </w:tr>
    </w:tbl>
    <w:p w:rsidR="00680C47" w:rsidRDefault="00680C47" w:rsidP="00680C47">
      <w:pPr>
        <w:ind w:left="0"/>
      </w:pPr>
    </w:p>
    <w:tbl>
      <w:tblPr>
        <w:tblW w:w="0" w:type="auto"/>
        <w:tblInd w:w="1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645"/>
        <w:gridCol w:w="4886"/>
      </w:tblGrid>
      <w:tr w:rsidR="00680C47" w:rsidTr="00B451B5">
        <w:trPr>
          <w:cantSplit/>
        </w:trPr>
        <w:tc>
          <w:tcPr>
            <w:tcW w:w="3917" w:type="dxa"/>
            <w:tcBorders>
              <w:top w:val="double" w:sz="4" w:space="0" w:color="auto"/>
              <w:bottom w:val="double" w:sz="4" w:space="0" w:color="auto"/>
            </w:tcBorders>
            <w:shd w:val="clear" w:color="auto" w:fill="D9D9D9"/>
          </w:tcPr>
          <w:p w:rsidR="00680C47" w:rsidRDefault="00680C47" w:rsidP="00B451B5">
            <w:pPr>
              <w:pStyle w:val="Kop6"/>
              <w:spacing w:line="240" w:lineRule="auto"/>
              <w:ind w:left="0"/>
            </w:pPr>
            <w:r>
              <w:t xml:space="preserve">referentie </w:t>
            </w:r>
          </w:p>
        </w:tc>
        <w:tc>
          <w:tcPr>
            <w:tcW w:w="5180" w:type="dxa"/>
            <w:tcBorders>
              <w:top w:val="double" w:sz="4" w:space="0" w:color="auto"/>
              <w:bottom w:val="double" w:sz="4" w:space="0" w:color="auto"/>
            </w:tcBorders>
            <w:shd w:val="clear" w:color="auto" w:fill="D9D9D9"/>
          </w:tcPr>
          <w:p w:rsidR="00680C47" w:rsidRDefault="00680C47" w:rsidP="00B451B5">
            <w:pPr>
              <w:pStyle w:val="Kop6"/>
              <w:numPr>
                <w:ilvl w:val="0"/>
                <w:numId w:val="0"/>
              </w:numPr>
              <w:spacing w:line="240" w:lineRule="auto"/>
              <w:ind w:left="1152" w:hanging="1152"/>
            </w:pPr>
            <w:r>
              <w:t>antwoord invullen</w:t>
            </w:r>
          </w:p>
        </w:tc>
      </w:tr>
      <w:tr w:rsidR="00680C47" w:rsidTr="00B451B5">
        <w:trPr>
          <w:cantSplit/>
          <w:trHeight w:val="306"/>
        </w:trPr>
        <w:tc>
          <w:tcPr>
            <w:tcW w:w="3917" w:type="dxa"/>
            <w:tcBorders>
              <w:top w:val="double" w:sz="4" w:space="0" w:color="auto"/>
            </w:tcBorders>
          </w:tcPr>
          <w:p w:rsidR="00680C47" w:rsidRDefault="00680C47" w:rsidP="00B451B5">
            <w:pPr>
              <w:pStyle w:val="formulierstandaard"/>
              <w:spacing w:before="60" w:after="0"/>
              <w:ind w:left="0"/>
            </w:pPr>
            <w:r>
              <w:t>behorend bij perceel</w:t>
            </w:r>
          </w:p>
        </w:tc>
        <w:tc>
          <w:tcPr>
            <w:tcW w:w="5180" w:type="dxa"/>
            <w:tcBorders>
              <w:top w:val="double" w:sz="4" w:space="0" w:color="auto"/>
            </w:tcBorders>
          </w:tcPr>
          <w:p w:rsidR="00680C47" w:rsidRPr="00B7261C" w:rsidRDefault="00680C47" w:rsidP="00B451B5">
            <w:pPr>
              <w:pStyle w:val="formulierstandaard"/>
              <w:spacing w:before="60" w:after="0"/>
              <w:ind w:left="0"/>
              <w:rPr>
                <w:caps/>
                <w:highlight w:val="yellow"/>
              </w:rPr>
            </w:pPr>
            <w:r w:rsidRPr="0065310C">
              <w:rPr>
                <w:caps/>
              </w:rPr>
              <w:t>n.v.t.</w:t>
            </w:r>
          </w:p>
        </w:tc>
      </w:tr>
      <w:tr w:rsidR="00680C47" w:rsidTr="00B451B5">
        <w:trPr>
          <w:cantSplit/>
          <w:trHeight w:val="306"/>
        </w:trPr>
        <w:tc>
          <w:tcPr>
            <w:tcW w:w="3917" w:type="dxa"/>
            <w:tcBorders>
              <w:top w:val="double" w:sz="4" w:space="0" w:color="auto"/>
            </w:tcBorders>
          </w:tcPr>
          <w:p w:rsidR="00680C47" w:rsidRPr="00CE0FB7" w:rsidRDefault="00680C47" w:rsidP="00B451B5">
            <w:pPr>
              <w:pStyle w:val="formulierstandaard"/>
              <w:spacing w:before="60" w:after="0"/>
              <w:ind w:left="0"/>
            </w:pPr>
            <w:r w:rsidRPr="00FC69B6">
              <w:rPr>
                <w:u w:val="single"/>
              </w:rPr>
              <w:t xml:space="preserve">Kerncompetentie </w:t>
            </w:r>
            <w:r>
              <w:rPr>
                <w:u w:val="single"/>
              </w:rPr>
              <w:t>4</w:t>
            </w:r>
            <w:r w:rsidRPr="00FC69B6">
              <w:rPr>
                <w:u w:val="single"/>
              </w:rPr>
              <w:t>:</w:t>
            </w:r>
          </w:p>
        </w:tc>
        <w:tc>
          <w:tcPr>
            <w:tcW w:w="5180" w:type="dxa"/>
            <w:tcBorders>
              <w:top w:val="double" w:sz="4" w:space="0" w:color="auto"/>
            </w:tcBorders>
          </w:tcPr>
          <w:p w:rsidR="00680C47" w:rsidRPr="00CE0FB7" w:rsidRDefault="00264E58" w:rsidP="00B451B5">
            <w:pPr>
              <w:pStyle w:val="formulierstandaard"/>
              <w:spacing w:before="60" w:after="0"/>
              <w:ind w:left="0"/>
            </w:pPr>
            <w:r w:rsidRPr="00264E58">
              <w:t>Het leveren van materieel en bijbehorend personeel, inclusief het coördineren van de inzet t.b.v. repareren/herstellen/verwijderen van calamiteitenlocaties inclusief treffen van verkeersmaatregelen van tenminste 53 calamiteiten.</w:t>
            </w:r>
          </w:p>
        </w:tc>
      </w:tr>
      <w:tr w:rsidR="00680C47" w:rsidTr="00B451B5">
        <w:trPr>
          <w:cantSplit/>
        </w:trPr>
        <w:tc>
          <w:tcPr>
            <w:tcW w:w="3917" w:type="dxa"/>
            <w:tcBorders>
              <w:top w:val="double" w:sz="4" w:space="0" w:color="auto"/>
            </w:tcBorders>
          </w:tcPr>
          <w:p w:rsidR="00680C47" w:rsidRDefault="00680C47" w:rsidP="00B451B5">
            <w:pPr>
              <w:pStyle w:val="formulierstandaard"/>
              <w:spacing w:before="60" w:after="0"/>
              <w:ind w:left="0"/>
            </w:pPr>
            <w:r>
              <w:lastRenderedPageBreak/>
              <w:t>naam referent/organisatie</w:t>
            </w:r>
          </w:p>
        </w:tc>
        <w:tc>
          <w:tcPr>
            <w:tcW w:w="5180" w:type="dxa"/>
            <w:tcBorders>
              <w:top w:val="double" w:sz="4" w:space="0" w:color="auto"/>
            </w:tcBorders>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contactpersoon en functie</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telefoonnummer</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rPr>
                <w:lang w:val="fr-FR"/>
              </w:rPr>
            </w:pPr>
            <w:r>
              <w:t>e-mail adres</w:t>
            </w:r>
          </w:p>
        </w:tc>
        <w:tc>
          <w:tcPr>
            <w:tcW w:w="5180" w:type="dxa"/>
          </w:tcPr>
          <w:p w:rsidR="00680C47" w:rsidRDefault="00680C47" w:rsidP="00B451B5">
            <w:pPr>
              <w:pStyle w:val="formulierstandaard"/>
              <w:spacing w:before="60" w:after="0"/>
              <w:ind w:left="0"/>
              <w:rPr>
                <w:lang w:val="fr-FR"/>
              </w:rPr>
            </w:pPr>
          </w:p>
        </w:tc>
      </w:tr>
      <w:tr w:rsidR="00680C47" w:rsidRPr="006123D3" w:rsidTr="00B451B5">
        <w:trPr>
          <w:cantSplit/>
        </w:trPr>
        <w:tc>
          <w:tcPr>
            <w:tcW w:w="3917" w:type="dxa"/>
          </w:tcPr>
          <w:p w:rsidR="00680C47" w:rsidRDefault="00680C47" w:rsidP="00B451B5">
            <w:pPr>
              <w:pStyle w:val="formulierstandaard"/>
              <w:spacing w:before="60" w:after="0"/>
              <w:ind w:left="0"/>
            </w:pPr>
            <w:r>
              <w:t>omvang van de referentie in euro</w:t>
            </w:r>
          </w:p>
        </w:tc>
        <w:tc>
          <w:tcPr>
            <w:tcW w:w="5180" w:type="dxa"/>
          </w:tcPr>
          <w:p w:rsidR="00680C47" w:rsidRDefault="00680C47" w:rsidP="00B451B5">
            <w:pPr>
              <w:pStyle w:val="formulierstandaard"/>
              <w:spacing w:before="60" w:after="0"/>
              <w:ind w:left="0"/>
            </w:pPr>
          </w:p>
        </w:tc>
      </w:tr>
      <w:tr w:rsidR="00680C47" w:rsidRPr="006123D3" w:rsidTr="00B451B5">
        <w:trPr>
          <w:cantSplit/>
        </w:trPr>
        <w:tc>
          <w:tcPr>
            <w:tcW w:w="3917" w:type="dxa"/>
          </w:tcPr>
          <w:p w:rsidR="00680C47" w:rsidRDefault="00680C47" w:rsidP="00B451B5">
            <w:pPr>
              <w:pStyle w:val="formulierstandaard"/>
              <w:spacing w:before="60" w:after="0"/>
              <w:ind w:left="0"/>
            </w:pPr>
            <w:r>
              <w:t xml:space="preserve">korte omschrijving van de </w:t>
            </w:r>
            <w:r w:rsidRPr="004D070D">
              <w:t>dienst</w:t>
            </w:r>
            <w:r>
              <w:t xml:space="preserve"> en motivering waarom deze referentie relevant is </w:t>
            </w:r>
          </w:p>
        </w:tc>
        <w:tc>
          <w:tcPr>
            <w:tcW w:w="5180" w:type="dxa"/>
          </w:tcPr>
          <w:p w:rsidR="00680C47" w:rsidRDefault="00680C47" w:rsidP="00B451B5">
            <w:pPr>
              <w:pStyle w:val="formulierstandaard"/>
              <w:spacing w:before="60" w:after="0"/>
              <w:ind w:left="0"/>
            </w:pPr>
          </w:p>
        </w:tc>
      </w:tr>
      <w:tr w:rsidR="00680C47" w:rsidTr="00B451B5">
        <w:trPr>
          <w:cantSplit/>
        </w:trPr>
        <w:tc>
          <w:tcPr>
            <w:tcW w:w="3917" w:type="dxa"/>
          </w:tcPr>
          <w:p w:rsidR="00680C47" w:rsidRDefault="00680C47" w:rsidP="00B451B5">
            <w:pPr>
              <w:pStyle w:val="formulierstandaard"/>
              <w:spacing w:before="60" w:after="0"/>
              <w:ind w:left="0"/>
            </w:pPr>
            <w:r>
              <w:t>Inschrijver verklaart dat dit formulier correct is ingevuld en dat referent tevreden is over de beschreve</w:t>
            </w:r>
            <w:r w:rsidRPr="004D070D">
              <w:t>n diensten.</w:t>
            </w:r>
          </w:p>
          <w:p w:rsidR="00680C47" w:rsidRDefault="00680C47" w:rsidP="00B451B5">
            <w:pPr>
              <w:pStyle w:val="formulierstandaard"/>
              <w:spacing w:before="60" w:after="0"/>
              <w:ind w:left="0"/>
            </w:pPr>
          </w:p>
        </w:tc>
        <w:tc>
          <w:tcPr>
            <w:tcW w:w="5180" w:type="dxa"/>
          </w:tcPr>
          <w:p w:rsidR="00680C47" w:rsidRDefault="00680C47" w:rsidP="00B451B5">
            <w:pPr>
              <w:pStyle w:val="formulierstandaard"/>
              <w:spacing w:before="60" w:after="0"/>
              <w:ind w:left="0"/>
            </w:pPr>
            <w:r>
              <w:t>Naam:</w:t>
            </w:r>
          </w:p>
          <w:p w:rsidR="00680C47" w:rsidRDefault="00680C47" w:rsidP="00B451B5">
            <w:pPr>
              <w:pStyle w:val="formulierstandaard"/>
              <w:spacing w:before="60" w:after="0"/>
              <w:ind w:left="0"/>
            </w:pPr>
            <w:r>
              <w:t>Handtekening:</w:t>
            </w:r>
          </w:p>
        </w:tc>
      </w:tr>
    </w:tbl>
    <w:p w:rsidR="00680C47" w:rsidRDefault="00680C47" w:rsidP="00680C47">
      <w:pPr>
        <w:ind w:left="0"/>
      </w:pPr>
    </w:p>
    <w:sectPr w:rsidR="00680C47" w:rsidSect="00177A29">
      <w:headerReference w:type="default" r:id="rId7"/>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DF6" w:rsidRDefault="003B5DF6" w:rsidP="003B5DF6">
      <w:pPr>
        <w:spacing w:after="0" w:line="240" w:lineRule="auto"/>
      </w:pPr>
      <w:r>
        <w:separator/>
      </w:r>
    </w:p>
  </w:endnote>
  <w:endnote w:type="continuationSeparator" w:id="0">
    <w:p w:rsidR="003B5DF6" w:rsidRDefault="003B5DF6" w:rsidP="003B5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DF6" w:rsidRDefault="003B5DF6" w:rsidP="003B5DF6">
      <w:pPr>
        <w:spacing w:after="0" w:line="240" w:lineRule="auto"/>
      </w:pPr>
      <w:r>
        <w:separator/>
      </w:r>
    </w:p>
  </w:footnote>
  <w:footnote w:type="continuationSeparator" w:id="0">
    <w:p w:rsidR="003B5DF6" w:rsidRDefault="003B5DF6" w:rsidP="003B5D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DF6" w:rsidRDefault="003B5DF6" w:rsidP="003B5DF6">
    <w:pPr>
      <w:pStyle w:val="Koptekst"/>
      <w:ind w:left="0"/>
    </w:pPr>
    <w:r>
      <w:rPr>
        <w:noProof/>
      </w:rPr>
      <w:drawing>
        <wp:inline distT="0" distB="0" distL="0" distR="0" wp14:anchorId="221F91C2" wp14:editId="0E7C4A14">
          <wp:extent cx="1171575" cy="885825"/>
          <wp:effectExtent l="0" t="0" r="9525" b="952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171575" cy="8858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2"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633D7302"/>
    <w:multiLevelType w:val="hybridMultilevel"/>
    <w:tmpl w:val="DFE27092"/>
    <w:lvl w:ilvl="0" w:tplc="FFFFFFFF">
      <w:start w:val="1"/>
      <w:numFmt w:val="decimal"/>
      <w:lvlText w:val="%1."/>
      <w:lvlJc w:val="left"/>
      <w:pPr>
        <w:tabs>
          <w:tab w:val="num" w:pos="1429"/>
        </w:tabs>
        <w:ind w:left="1429" w:hanging="360"/>
      </w:pPr>
      <w:rPr>
        <w:rFonts w:hint="default"/>
      </w:rPr>
    </w:lvl>
    <w:lvl w:ilvl="1" w:tplc="04130019" w:tentative="1">
      <w:start w:val="1"/>
      <w:numFmt w:val="lowerLetter"/>
      <w:lvlText w:val="%2."/>
      <w:lvlJc w:val="left"/>
      <w:pPr>
        <w:tabs>
          <w:tab w:val="num" w:pos="2149"/>
        </w:tabs>
        <w:ind w:left="2149" w:hanging="360"/>
      </w:pPr>
    </w:lvl>
    <w:lvl w:ilvl="2" w:tplc="0413001B" w:tentative="1">
      <w:start w:val="1"/>
      <w:numFmt w:val="lowerRoman"/>
      <w:lvlText w:val="%3."/>
      <w:lvlJc w:val="right"/>
      <w:pPr>
        <w:tabs>
          <w:tab w:val="num" w:pos="2869"/>
        </w:tabs>
        <w:ind w:left="2869" w:hanging="180"/>
      </w:pPr>
    </w:lvl>
    <w:lvl w:ilvl="3" w:tplc="0413000F" w:tentative="1">
      <w:start w:val="1"/>
      <w:numFmt w:val="decimal"/>
      <w:lvlText w:val="%4."/>
      <w:lvlJc w:val="left"/>
      <w:pPr>
        <w:tabs>
          <w:tab w:val="num" w:pos="3589"/>
        </w:tabs>
        <w:ind w:left="3589" w:hanging="360"/>
      </w:pPr>
    </w:lvl>
    <w:lvl w:ilvl="4" w:tplc="04130019" w:tentative="1">
      <w:start w:val="1"/>
      <w:numFmt w:val="lowerLetter"/>
      <w:lvlText w:val="%5."/>
      <w:lvlJc w:val="left"/>
      <w:pPr>
        <w:tabs>
          <w:tab w:val="num" w:pos="4309"/>
        </w:tabs>
        <w:ind w:left="4309" w:hanging="360"/>
      </w:pPr>
    </w:lvl>
    <w:lvl w:ilvl="5" w:tplc="0413001B" w:tentative="1">
      <w:start w:val="1"/>
      <w:numFmt w:val="lowerRoman"/>
      <w:lvlText w:val="%6."/>
      <w:lvlJc w:val="right"/>
      <w:pPr>
        <w:tabs>
          <w:tab w:val="num" w:pos="5029"/>
        </w:tabs>
        <w:ind w:left="5029" w:hanging="180"/>
      </w:pPr>
    </w:lvl>
    <w:lvl w:ilvl="6" w:tplc="0413000F" w:tentative="1">
      <w:start w:val="1"/>
      <w:numFmt w:val="decimal"/>
      <w:lvlText w:val="%7."/>
      <w:lvlJc w:val="left"/>
      <w:pPr>
        <w:tabs>
          <w:tab w:val="num" w:pos="5749"/>
        </w:tabs>
        <w:ind w:left="5749" w:hanging="360"/>
      </w:pPr>
    </w:lvl>
    <w:lvl w:ilvl="7" w:tplc="04130019" w:tentative="1">
      <w:start w:val="1"/>
      <w:numFmt w:val="lowerLetter"/>
      <w:lvlText w:val="%8."/>
      <w:lvlJc w:val="left"/>
      <w:pPr>
        <w:tabs>
          <w:tab w:val="num" w:pos="6469"/>
        </w:tabs>
        <w:ind w:left="6469" w:hanging="360"/>
      </w:pPr>
    </w:lvl>
    <w:lvl w:ilvl="8" w:tplc="0413001B" w:tentative="1">
      <w:start w:val="1"/>
      <w:numFmt w:val="lowerRoman"/>
      <w:lvlText w:val="%9."/>
      <w:lvlJc w:val="right"/>
      <w:pPr>
        <w:tabs>
          <w:tab w:val="num" w:pos="7189"/>
        </w:tabs>
        <w:ind w:left="7189" w:hanging="180"/>
      </w:pPr>
    </w:lvl>
  </w:abstractNum>
  <w:abstractNum w:abstractNumId="4"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6"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7"/>
  </w:num>
  <w:num w:numId="4">
    <w:abstractNumId w:val="6"/>
  </w:num>
  <w:num w:numId="5">
    <w:abstractNumId w:val="0"/>
  </w:num>
  <w:num w:numId="6">
    <w:abstractNumId w:val="1"/>
  </w:num>
  <w:num w:numId="7">
    <w:abstractNumId w:val="5"/>
  </w:num>
  <w:num w:numId="8">
    <w:abstractNumId w:val="4"/>
  </w:num>
  <w:num w:numId="9">
    <w:abstractNumId w:val="7"/>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4"/>
  </w:num>
  <w:num w:numId="20">
    <w:abstractNumId w:val="7"/>
  </w:num>
  <w:num w:numId="21">
    <w:abstractNumId w:val="0"/>
  </w:num>
  <w:num w:numId="22">
    <w:abstractNumId w:val="1"/>
  </w:num>
  <w:num w:numId="23">
    <w:abstractNumId w:val="5"/>
  </w:num>
  <w:num w:numId="24">
    <w:abstractNumId w:val="0"/>
  </w:num>
  <w:num w:numId="25">
    <w:abstractNumId w:val="0"/>
  </w:num>
  <w:num w:numId="26">
    <w:abstractNumId w:val="0"/>
  </w:num>
  <w:num w:numId="2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0C"/>
    <w:rsid w:val="000341E9"/>
    <w:rsid w:val="000B46D8"/>
    <w:rsid w:val="00177A29"/>
    <w:rsid w:val="00264E58"/>
    <w:rsid w:val="002B5524"/>
    <w:rsid w:val="002C7F24"/>
    <w:rsid w:val="003B3222"/>
    <w:rsid w:val="003B5DF6"/>
    <w:rsid w:val="00424DED"/>
    <w:rsid w:val="0047561B"/>
    <w:rsid w:val="00482A4F"/>
    <w:rsid w:val="00491C38"/>
    <w:rsid w:val="00527398"/>
    <w:rsid w:val="0053755B"/>
    <w:rsid w:val="00632123"/>
    <w:rsid w:val="0065310C"/>
    <w:rsid w:val="00680C47"/>
    <w:rsid w:val="008104C5"/>
    <w:rsid w:val="008402D9"/>
    <w:rsid w:val="008646E3"/>
    <w:rsid w:val="009175F9"/>
    <w:rsid w:val="009761CF"/>
    <w:rsid w:val="009B0D92"/>
    <w:rsid w:val="009B648F"/>
    <w:rsid w:val="009F2AA3"/>
    <w:rsid w:val="00A03098"/>
    <w:rsid w:val="00A3732E"/>
    <w:rsid w:val="00A53085"/>
    <w:rsid w:val="00BD0C39"/>
    <w:rsid w:val="00EB1492"/>
    <w:rsid w:val="00F12F0D"/>
    <w:rsid w:val="00FC69B6"/>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52559"/>
  <w15:chartTrackingRefBased/>
  <w15:docId w15:val="{D0391391-E829-40A9-BCA6-DEFBCA491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5310C"/>
    <w:pPr>
      <w:spacing w:after="120" w:line="312" w:lineRule="auto"/>
      <w:ind w:left="737"/>
    </w:pPr>
    <w:rPr>
      <w:rFonts w:ascii="Arial" w:hAnsi="Arial"/>
      <w:sz w:val="19"/>
      <w:szCs w:val="24"/>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formulierkop">
    <w:name w:val="formulierkop"/>
    <w:basedOn w:val="Standaard"/>
    <w:next w:val="Standaard"/>
    <w:rsid w:val="0065310C"/>
    <w:pPr>
      <w:pageBreakBefore/>
      <w:pBdr>
        <w:top w:val="single" w:sz="4" w:space="3" w:color="auto"/>
        <w:left w:val="single" w:sz="4" w:space="4" w:color="auto"/>
        <w:bottom w:val="single" w:sz="4" w:space="0" w:color="auto"/>
        <w:right w:val="single" w:sz="4" w:space="4" w:color="auto"/>
      </w:pBdr>
      <w:shd w:val="clear" w:color="auto" w:fill="202020"/>
      <w:tabs>
        <w:tab w:val="left" w:pos="1701"/>
      </w:tabs>
      <w:spacing w:after="240"/>
      <w:ind w:left="113"/>
    </w:pPr>
    <w:rPr>
      <w:b/>
      <w:color w:val="FFFFFF"/>
      <w:sz w:val="22"/>
    </w:rPr>
  </w:style>
  <w:style w:type="paragraph" w:customStyle="1" w:styleId="formulierstandaard">
    <w:name w:val="formulier standaard"/>
    <w:basedOn w:val="Standaard"/>
    <w:rsid w:val="0065310C"/>
    <w:pPr>
      <w:ind w:left="113"/>
    </w:pPr>
  </w:style>
  <w:style w:type="paragraph" w:styleId="Koptekst">
    <w:name w:val="header"/>
    <w:basedOn w:val="Standaard"/>
    <w:link w:val="KoptekstChar"/>
    <w:unhideWhenUsed/>
    <w:rsid w:val="003B5DF6"/>
    <w:pPr>
      <w:tabs>
        <w:tab w:val="center" w:pos="4513"/>
        <w:tab w:val="right" w:pos="9026"/>
      </w:tabs>
      <w:spacing w:after="0" w:line="240" w:lineRule="auto"/>
    </w:pPr>
  </w:style>
  <w:style w:type="character" w:customStyle="1" w:styleId="KoptekstChar">
    <w:name w:val="Koptekst Char"/>
    <w:basedOn w:val="Standaardalinea-lettertype"/>
    <w:link w:val="Koptekst"/>
    <w:rsid w:val="003B5DF6"/>
    <w:rPr>
      <w:rFonts w:ascii="Arial" w:hAnsi="Arial"/>
      <w:sz w:val="19"/>
      <w:szCs w:val="24"/>
    </w:rPr>
  </w:style>
  <w:style w:type="paragraph" w:styleId="Voettekst">
    <w:name w:val="footer"/>
    <w:basedOn w:val="Standaard"/>
    <w:link w:val="VoettekstChar"/>
    <w:unhideWhenUsed/>
    <w:rsid w:val="003B5DF6"/>
    <w:pPr>
      <w:tabs>
        <w:tab w:val="center" w:pos="4513"/>
        <w:tab w:val="right" w:pos="9026"/>
      </w:tabs>
      <w:spacing w:after="0" w:line="240" w:lineRule="auto"/>
    </w:pPr>
  </w:style>
  <w:style w:type="character" w:customStyle="1" w:styleId="VoettekstChar">
    <w:name w:val="Voettekst Char"/>
    <w:basedOn w:val="Standaardalinea-lettertype"/>
    <w:link w:val="Voettekst"/>
    <w:rsid w:val="003B5DF6"/>
    <w:rPr>
      <w:rFonts w:ascii="Arial" w:hAnsi="Arial"/>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444</Words>
  <Characters>2447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Siegel, Ron</dc:creator>
  <cp:keywords/>
  <dc:description/>
  <cp:lastModifiedBy>Pas, Yvonne</cp:lastModifiedBy>
  <cp:revision>13</cp:revision>
  <dcterms:created xsi:type="dcterms:W3CDTF">2021-08-31T05:49:00Z</dcterms:created>
  <dcterms:modified xsi:type="dcterms:W3CDTF">2022-07-25T09:33:00Z</dcterms:modified>
</cp:coreProperties>
</file>